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4697478" name="8704d30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5324057" name="8704d300-2367-11f1-98d5-b9cefbb9d6d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0516345" name="8a6e8ae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874269" name="8a6e8ae0-2367-11f1-98d5-b9cefbb9d6d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Wilfeld 16, 9500 Wil</w:t>
          </w:r>
        </w:p>
        <w:p>
          <w:pPr>
            <w:spacing w:before="0" w:after="0"/>
          </w:pPr>
          <w:r>
            <w:t>801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